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杨昕澄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食品文献检索与利用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苏联麟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吴薛明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刘学湘/俞云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杨昕澄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吴薛明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刘学湘/俞云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John thomas cannon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